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Eingang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748568859" name="019feff7-bc11-7e2b-919a-a2bd50e2c65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05749368" name="019feff7-bc11-7e2b-919a-a2bd50e2c653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WC</w:t>
            </w:r>
          </w:p>
          <w:p>
            <w:pPr>
              <w:spacing w:before="0" w:after="0" w:line="240" w:lineRule="auto"/>
            </w:pPr>
            <w:r>
              <w:t>1. OG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283610854" name="019feffb-2c16-7c92-89a6-d6175de2afc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87776455" name="019feffb-2c16-7c92-89a6-d6175de2afca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1. OG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5441"/>
                  <wp:effectExtent l="0" t="0" r="0" b="0"/>
                  <wp:docPr id="2027177905" name="019ff001-7980-7edb-9025-9b0b650f63f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8140242" name="019ff001-7980-7edb-9025-9b0b650f63fc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544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Küche/ Esszimmer </w:t>
            </w:r>
          </w:p>
          <w:p>
            <w:pPr>
              <w:spacing w:before="0" w:after="0" w:line="240" w:lineRule="auto"/>
            </w:pPr>
            <w:r>
              <w:t>1. OG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535658945" name="019ff003-ea15-78b6-88b6-94c6ac48363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46532618" name="019ff003-ea15-78b6-88b6-94c6ac483633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2.OG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39293201" name="019ff00a-7f9a-7c7f-88cb-fb500d862f7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63472915" name="019ff00a-7f9a-7c7f-88cb-fb500d862f79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Eingang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5441"/>
                  <wp:effectExtent l="0" t="0" r="0" b="0"/>
                  <wp:docPr id="1808257134" name="019feff8-f20a-7cb9-9883-9db5cc85dcf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46518409" name="019feff8-f20a-7cb9-9883-9db5cc85dcff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544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Waschküche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11186727" name="019feff9-ec94-705a-8511-6a32f42b6e1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46164676" name="019feff9-ec94-705a-8511-6a32f42b6e19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Küche/ Esszimmer </w:t>
            </w:r>
          </w:p>
          <w:p>
            <w:pPr>
              <w:spacing w:before="0" w:after="0" w:line="240" w:lineRule="auto"/>
            </w:pPr>
            <w:r>
              <w:t>1. OG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278717511" name="019ff005-56f7-7098-9555-7638b1f0c79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06815840" name="019ff005-56f7-7098-9555-7638b1f0c791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1. OG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629025139" name="019ff006-7b53-7bd2-b4b8-209429fed87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88186145" name="019ff006-7b53-7bd2-b4b8-209429fed87f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Treppenhaus </w:t>
            </w:r>
          </w:p>
          <w:p>
            <w:pPr>
              <w:spacing w:before="0" w:after="0" w:line="240" w:lineRule="auto"/>
            </w:pPr>
            <w:r>
              <w:t>EG-DG 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861769626" name="019ff009-1b3c-7d09-a690-b5c3c652ee7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16591193" name="019ff009-1b3c-7d09-a690-b5c3c652ee7d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2. OG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283309265" name="019ff00c-63ad-7328-be91-54dcde8e1fb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69718398" name="019ff00c-63ad-7328-be91-54dcde8e1fb9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2. OG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2097995465" name="019ff00d-6c08-712f-bc6c-cc86a181d2b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5786094" name="019ff00d-6c08-712f-bc6c-cc86a181d2bf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Fassade </w:t>
            </w:r>
          </w:p>
          <w:p>
            <w:pPr>
              <w:spacing w:before="0" w:after="0" w:line="240" w:lineRule="auto"/>
            </w:pPr>
            <w:r>
              <w:t>EG-DG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743928436" name="019ff013-7ed2-79a2-aa4a-93e4fea7569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03200084" name="019ff013-7ed2-79a2-aa4a-93e4fea75691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WC</w:t>
            </w:r>
          </w:p>
          <w:p>
            <w:pPr>
              <w:spacing w:before="0" w:after="0" w:line="240" w:lineRule="auto"/>
            </w:pPr>
            <w:r>
              <w:t>1. OG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04365457" name="019feffb-d574-7483-b289-e31f9c921fe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91742428" name="019feffb-d574-7483-b289-e31f9c921fe6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1. OG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837594097" name="019ff002-4e64-75ee-abbc-1401d1ec5b3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18111980" name="019ff002-4e64-75ee-abbc-1401d1ec5b37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2.OG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178168935" name="019ff00b-6f34-7f11-924a-88d0d716645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84441312" name="019ff00b-6f34-7f11-924a-88d0d7166456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WC</w:t>
            </w:r>
          </w:p>
          <w:p>
            <w:pPr>
              <w:spacing w:before="0" w:after="0" w:line="240" w:lineRule="auto"/>
            </w:pPr>
            <w:r>
              <w:t>1. OG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804181623" name="019feffc-d3d9-70d3-b8b0-1323e5b2e38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95424935" name="019feffc-d3d9-70d3-b8b0-1323e5b2e385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1. OG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613984254" name="019ff002-eb25-7130-8a3f-db5babd0dbc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0599185" name="019ff002-eb25-7130-8a3f-db5babd0dbc1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Estrich 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Unterdach </w:t>
            </w:r>
          </w:p>
        </w:tc>
        <w:tc>
          <w:p>
            <w:pPr>
              <w:spacing w:before="0" w:after="0" w:line="240" w:lineRule="auto"/>
            </w:pPr>
            <w:r>
              <w:t>Unterdach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270718749" name="019ff00e-7d77-70db-b7e9-508a69ccf35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54158568" name="019ff00e-7d77-70db-b7e9-508a69ccf35e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Reduit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63002086" name="019ff012-c3fd-71ec-95b9-936561846cd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52348249" name="019ff012-c3fd-71ec-95b9-936561846cd1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24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Im Bad 1, 8132 Egg</w:t>
          </w:r>
        </w:p>
        <w:p>
          <w:pPr>
            <w:spacing w:before="0" w:after="0"/>
          </w:pPr>
          <w:r>
            <w:t>DN 1130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footer.xml" Type="http://schemas.openxmlformats.org/officeDocument/2006/relationships/footer" Id="rId24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